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C0825B" w14:textId="59F63778" w:rsidR="005707E8" w:rsidRDefault="00381310">
      <w:pPr>
        <w:pStyle w:val="Overskrift1"/>
      </w:pPr>
      <w:r>
        <w:t xml:space="preserve">Declaration of Commitment – </w:t>
      </w:r>
      <w:r w:rsidR="00B94357" w:rsidRPr="00B94357">
        <w:t>Framework contract for Consultancy services in the fields of energy and water resource management in the context of NVE’s international programs.</w:t>
      </w:r>
    </w:p>
    <w:p w14:paraId="4D559AA6" w14:textId="77777777" w:rsidR="005707E8" w:rsidRDefault="00381310">
      <w:pPr>
        <w:pStyle w:val="Overskrift2"/>
      </w:pPr>
      <w:r>
        <w:t>Information about the tendering entity (the supplier)</w:t>
      </w:r>
    </w:p>
    <w:tbl>
      <w:tblPr>
        <w:tblW w:w="0" w:type="auto"/>
        <w:tblLook w:val="04A0" w:firstRow="1" w:lastRow="0" w:firstColumn="1" w:lastColumn="0" w:noHBand="0" w:noVBand="1"/>
      </w:tblPr>
      <w:tblGrid>
        <w:gridCol w:w="4320"/>
        <w:gridCol w:w="4320"/>
      </w:tblGrid>
      <w:tr w:rsidR="005707E8" w14:paraId="7BED61A5" w14:textId="77777777">
        <w:tc>
          <w:tcPr>
            <w:tcW w:w="4320" w:type="dxa"/>
          </w:tcPr>
          <w:p w14:paraId="681AB7FB" w14:textId="77777777" w:rsidR="005707E8" w:rsidRDefault="00381310">
            <w:r>
              <w:t>Name of the company</w:t>
            </w:r>
          </w:p>
        </w:tc>
        <w:tc>
          <w:tcPr>
            <w:tcW w:w="4320" w:type="dxa"/>
          </w:tcPr>
          <w:p w14:paraId="641104AE" w14:textId="77777777" w:rsidR="005707E8" w:rsidRDefault="005707E8"/>
        </w:tc>
      </w:tr>
      <w:tr w:rsidR="005707E8" w14:paraId="69C18A37" w14:textId="77777777">
        <w:tc>
          <w:tcPr>
            <w:tcW w:w="4320" w:type="dxa"/>
          </w:tcPr>
          <w:p w14:paraId="5CC8005C" w14:textId="77777777" w:rsidR="005707E8" w:rsidRDefault="00381310">
            <w:r>
              <w:t>Organisation number</w:t>
            </w:r>
          </w:p>
        </w:tc>
        <w:tc>
          <w:tcPr>
            <w:tcW w:w="4320" w:type="dxa"/>
          </w:tcPr>
          <w:p w14:paraId="7FC2A85A" w14:textId="77777777" w:rsidR="005707E8" w:rsidRDefault="005707E8"/>
        </w:tc>
      </w:tr>
      <w:tr w:rsidR="005707E8" w14:paraId="2F119645" w14:textId="77777777">
        <w:tc>
          <w:tcPr>
            <w:tcW w:w="4320" w:type="dxa"/>
          </w:tcPr>
          <w:p w14:paraId="40E05432" w14:textId="77777777" w:rsidR="005707E8" w:rsidRDefault="00381310">
            <w:r>
              <w:t>Postal address</w:t>
            </w:r>
          </w:p>
        </w:tc>
        <w:tc>
          <w:tcPr>
            <w:tcW w:w="4320" w:type="dxa"/>
          </w:tcPr>
          <w:p w14:paraId="790AD16F" w14:textId="77777777" w:rsidR="005707E8" w:rsidRDefault="005707E8"/>
        </w:tc>
      </w:tr>
      <w:tr w:rsidR="005707E8" w14:paraId="31061D61" w14:textId="77777777">
        <w:tc>
          <w:tcPr>
            <w:tcW w:w="4320" w:type="dxa"/>
          </w:tcPr>
          <w:p w14:paraId="50BEB426" w14:textId="77777777" w:rsidR="005707E8" w:rsidRDefault="00381310">
            <w:r>
              <w:t>Postal code</w:t>
            </w:r>
          </w:p>
        </w:tc>
        <w:tc>
          <w:tcPr>
            <w:tcW w:w="4320" w:type="dxa"/>
          </w:tcPr>
          <w:p w14:paraId="3F1202E7" w14:textId="77777777" w:rsidR="005707E8" w:rsidRDefault="005707E8"/>
        </w:tc>
      </w:tr>
      <w:tr w:rsidR="005707E8" w14:paraId="3BFC8D3D" w14:textId="77777777">
        <w:tc>
          <w:tcPr>
            <w:tcW w:w="4320" w:type="dxa"/>
          </w:tcPr>
          <w:p w14:paraId="52A1D453" w14:textId="77777777" w:rsidR="005707E8" w:rsidRDefault="00381310">
            <w:r>
              <w:t>City/Town</w:t>
            </w:r>
          </w:p>
        </w:tc>
        <w:tc>
          <w:tcPr>
            <w:tcW w:w="4320" w:type="dxa"/>
          </w:tcPr>
          <w:p w14:paraId="255B55F0" w14:textId="77777777" w:rsidR="005707E8" w:rsidRDefault="005707E8"/>
        </w:tc>
      </w:tr>
      <w:tr w:rsidR="005707E8" w14:paraId="29995A2E" w14:textId="77777777">
        <w:tc>
          <w:tcPr>
            <w:tcW w:w="4320" w:type="dxa"/>
          </w:tcPr>
          <w:p w14:paraId="62C327B6" w14:textId="77777777" w:rsidR="005707E8" w:rsidRDefault="00381310">
            <w:r>
              <w:t>Country</w:t>
            </w:r>
          </w:p>
        </w:tc>
        <w:tc>
          <w:tcPr>
            <w:tcW w:w="4320" w:type="dxa"/>
          </w:tcPr>
          <w:p w14:paraId="73D7670D" w14:textId="77777777" w:rsidR="005707E8" w:rsidRDefault="005707E8"/>
        </w:tc>
      </w:tr>
    </w:tbl>
    <w:p w14:paraId="7B25654F" w14:textId="77777777" w:rsidR="005707E8" w:rsidRDefault="005707E8"/>
    <w:p w14:paraId="64AC764B" w14:textId="77777777" w:rsidR="005707E8" w:rsidRDefault="00381310">
      <w:pPr>
        <w:pStyle w:val="Overskrift2"/>
      </w:pPr>
      <w:r>
        <w:t>Information about the supporting entity (the supplier’s partner)</w:t>
      </w:r>
    </w:p>
    <w:tbl>
      <w:tblPr>
        <w:tblW w:w="0" w:type="auto"/>
        <w:tblLook w:val="04A0" w:firstRow="1" w:lastRow="0" w:firstColumn="1" w:lastColumn="0" w:noHBand="0" w:noVBand="1"/>
      </w:tblPr>
      <w:tblGrid>
        <w:gridCol w:w="4320"/>
        <w:gridCol w:w="4320"/>
      </w:tblGrid>
      <w:tr w:rsidR="005707E8" w14:paraId="680FBB76" w14:textId="77777777">
        <w:tc>
          <w:tcPr>
            <w:tcW w:w="4320" w:type="dxa"/>
          </w:tcPr>
          <w:p w14:paraId="4742F8FB" w14:textId="77777777" w:rsidR="005707E8" w:rsidRDefault="00381310">
            <w:r>
              <w:t>Name of the company</w:t>
            </w:r>
          </w:p>
        </w:tc>
        <w:tc>
          <w:tcPr>
            <w:tcW w:w="4320" w:type="dxa"/>
          </w:tcPr>
          <w:p w14:paraId="6F5697F0" w14:textId="77777777" w:rsidR="005707E8" w:rsidRDefault="005707E8"/>
        </w:tc>
      </w:tr>
      <w:tr w:rsidR="005707E8" w14:paraId="50550366" w14:textId="77777777">
        <w:tc>
          <w:tcPr>
            <w:tcW w:w="4320" w:type="dxa"/>
          </w:tcPr>
          <w:p w14:paraId="3E977FA6" w14:textId="77777777" w:rsidR="005707E8" w:rsidRDefault="00381310">
            <w:r>
              <w:t>Organisation number</w:t>
            </w:r>
          </w:p>
        </w:tc>
        <w:tc>
          <w:tcPr>
            <w:tcW w:w="4320" w:type="dxa"/>
          </w:tcPr>
          <w:p w14:paraId="5508DEB7" w14:textId="77777777" w:rsidR="005707E8" w:rsidRDefault="005707E8"/>
        </w:tc>
      </w:tr>
      <w:tr w:rsidR="005707E8" w14:paraId="57DC67A7" w14:textId="77777777">
        <w:tc>
          <w:tcPr>
            <w:tcW w:w="4320" w:type="dxa"/>
          </w:tcPr>
          <w:p w14:paraId="68702FA0" w14:textId="77777777" w:rsidR="005707E8" w:rsidRDefault="00381310">
            <w:r>
              <w:t>Postal address</w:t>
            </w:r>
          </w:p>
        </w:tc>
        <w:tc>
          <w:tcPr>
            <w:tcW w:w="4320" w:type="dxa"/>
          </w:tcPr>
          <w:p w14:paraId="32E00995" w14:textId="77777777" w:rsidR="005707E8" w:rsidRDefault="005707E8"/>
        </w:tc>
      </w:tr>
      <w:tr w:rsidR="005707E8" w14:paraId="37B1EBD4" w14:textId="77777777">
        <w:tc>
          <w:tcPr>
            <w:tcW w:w="4320" w:type="dxa"/>
          </w:tcPr>
          <w:p w14:paraId="3D81594B" w14:textId="77777777" w:rsidR="005707E8" w:rsidRDefault="00381310">
            <w:r>
              <w:t>Postal code</w:t>
            </w:r>
          </w:p>
        </w:tc>
        <w:tc>
          <w:tcPr>
            <w:tcW w:w="4320" w:type="dxa"/>
          </w:tcPr>
          <w:p w14:paraId="264B741B" w14:textId="77777777" w:rsidR="005707E8" w:rsidRDefault="005707E8"/>
        </w:tc>
      </w:tr>
      <w:tr w:rsidR="005707E8" w14:paraId="1F5E6B25" w14:textId="77777777">
        <w:tc>
          <w:tcPr>
            <w:tcW w:w="4320" w:type="dxa"/>
          </w:tcPr>
          <w:p w14:paraId="3FB0EA73" w14:textId="77777777" w:rsidR="005707E8" w:rsidRDefault="00381310">
            <w:r>
              <w:t>City/Town</w:t>
            </w:r>
          </w:p>
        </w:tc>
        <w:tc>
          <w:tcPr>
            <w:tcW w:w="4320" w:type="dxa"/>
          </w:tcPr>
          <w:p w14:paraId="011F0DBB" w14:textId="77777777" w:rsidR="005707E8" w:rsidRDefault="005707E8"/>
        </w:tc>
      </w:tr>
      <w:tr w:rsidR="005707E8" w14:paraId="36C15822" w14:textId="77777777">
        <w:tc>
          <w:tcPr>
            <w:tcW w:w="4320" w:type="dxa"/>
          </w:tcPr>
          <w:p w14:paraId="0441245E" w14:textId="77777777" w:rsidR="005707E8" w:rsidRDefault="00381310">
            <w:r>
              <w:t>Country</w:t>
            </w:r>
          </w:p>
        </w:tc>
        <w:tc>
          <w:tcPr>
            <w:tcW w:w="4320" w:type="dxa"/>
          </w:tcPr>
          <w:p w14:paraId="521CD26C" w14:textId="77777777" w:rsidR="005707E8" w:rsidRDefault="005707E8"/>
        </w:tc>
      </w:tr>
    </w:tbl>
    <w:p w14:paraId="325ED8E2" w14:textId="77777777" w:rsidR="005707E8" w:rsidRDefault="005707E8"/>
    <w:p w14:paraId="7BB32958" w14:textId="77777777" w:rsidR="005707E8" w:rsidRDefault="00381310">
      <w:pPr>
        <w:pStyle w:val="Overskrift2"/>
      </w:pPr>
      <w:r>
        <w:t>Declaration and signature on behalf of the supporting entity</w:t>
      </w:r>
    </w:p>
    <w:p w14:paraId="23460D9B" w14:textId="2A0697B1" w:rsidR="005707E8" w:rsidRDefault="00381310">
      <w:r>
        <w:t xml:space="preserve">As a partner of the supplier, we hereby confirm that we undertake to make all necessary resources available to the supplier to the extent required to fulfil the supplier’s contractual obligations upon the award of a contract in the competition for </w:t>
      </w:r>
      <w:r w:rsidR="00D66014" w:rsidRPr="00D66014">
        <w:t>Framework contract for Consultancy services in the fields of energy and water resource management in the context of NVE’s international programs.</w:t>
      </w:r>
    </w:p>
    <w:p w14:paraId="0CC03951" w14:textId="77777777" w:rsidR="00D66014" w:rsidRDefault="00D66014"/>
    <w:p w14:paraId="6B8EA134" w14:textId="3BCEEF54" w:rsidR="005707E8" w:rsidRDefault="00381310">
      <w:r>
        <w:t>Place and date:</w:t>
      </w:r>
    </w:p>
    <w:p w14:paraId="63B3F3D4" w14:textId="77777777" w:rsidR="005707E8" w:rsidRDefault="00381310">
      <w:r>
        <w:t>Signature:</w:t>
      </w:r>
    </w:p>
    <w:sectPr w:rsidR="005707E8"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Nummerertliste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Nummerertliste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Punktliste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Punktliste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Nummerertliste"/>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Punktliste"/>
      <w:lvlText w:val=""/>
      <w:lvlJc w:val="left"/>
      <w:pPr>
        <w:tabs>
          <w:tab w:val="num" w:pos="360"/>
        </w:tabs>
        <w:ind w:left="360" w:hanging="360"/>
      </w:pPr>
      <w:rPr>
        <w:rFonts w:ascii="Symbol" w:hAnsi="Symbol" w:hint="default"/>
      </w:rPr>
    </w:lvl>
  </w:abstractNum>
  <w:num w:numId="1" w16cid:durableId="1249075254">
    <w:abstractNumId w:val="8"/>
  </w:num>
  <w:num w:numId="2" w16cid:durableId="598834807">
    <w:abstractNumId w:val="6"/>
  </w:num>
  <w:num w:numId="3" w16cid:durableId="368380412">
    <w:abstractNumId w:val="5"/>
  </w:num>
  <w:num w:numId="4" w16cid:durableId="24253691">
    <w:abstractNumId w:val="4"/>
  </w:num>
  <w:num w:numId="5" w16cid:durableId="1189417781">
    <w:abstractNumId w:val="7"/>
  </w:num>
  <w:num w:numId="6" w16cid:durableId="1580748949">
    <w:abstractNumId w:val="3"/>
  </w:num>
  <w:num w:numId="7" w16cid:durableId="2144811680">
    <w:abstractNumId w:val="2"/>
  </w:num>
  <w:num w:numId="8" w16cid:durableId="1400321079">
    <w:abstractNumId w:val="1"/>
  </w:num>
  <w:num w:numId="9" w16cid:durableId="20211555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46A66"/>
    <w:rsid w:val="0015074B"/>
    <w:rsid w:val="0029639D"/>
    <w:rsid w:val="00326F90"/>
    <w:rsid w:val="00342C24"/>
    <w:rsid w:val="00381310"/>
    <w:rsid w:val="004C4345"/>
    <w:rsid w:val="00560EA9"/>
    <w:rsid w:val="005707E8"/>
    <w:rsid w:val="00813261"/>
    <w:rsid w:val="00AA1D8D"/>
    <w:rsid w:val="00B47730"/>
    <w:rsid w:val="00B94357"/>
    <w:rsid w:val="00CB0664"/>
    <w:rsid w:val="00D66014"/>
    <w:rsid w:val="00EA1195"/>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F60BCBA"/>
  <w14:defaultImageDpi w14:val="300"/>
  <w15:docId w15:val="{741776ED-18E3-4666-9208-2B406F26E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Overskrift1">
    <w:name w:val="heading 1"/>
    <w:basedOn w:val="Normal"/>
    <w:next w:val="Normal"/>
    <w:link w:val="Overskrift1Tegn"/>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Overskrift2">
    <w:name w:val="heading 2"/>
    <w:basedOn w:val="Normal"/>
    <w:next w:val="Normal"/>
    <w:link w:val="Overskrift2Tegn"/>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Overskrift3">
    <w:name w:val="heading 3"/>
    <w:basedOn w:val="Normal"/>
    <w:next w:val="Normal"/>
    <w:link w:val="Overskrift3Tegn"/>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Overskrift4">
    <w:name w:val="heading 4"/>
    <w:basedOn w:val="Normal"/>
    <w:next w:val="Normal"/>
    <w:link w:val="Overskrift4Tegn"/>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Overskrift5">
    <w:name w:val="heading 5"/>
    <w:basedOn w:val="Normal"/>
    <w:next w:val="Normal"/>
    <w:link w:val="Overskrift5Tegn"/>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Overskrift6">
    <w:name w:val="heading 6"/>
    <w:basedOn w:val="Normal"/>
    <w:next w:val="Normal"/>
    <w:link w:val="Overskrift6Tegn"/>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E618BF"/>
    <w:pPr>
      <w:tabs>
        <w:tab w:val="center" w:pos="4680"/>
        <w:tab w:val="right" w:pos="9360"/>
      </w:tabs>
      <w:spacing w:after="0" w:line="240" w:lineRule="auto"/>
    </w:pPr>
  </w:style>
  <w:style w:type="character" w:customStyle="1" w:styleId="TopptekstTegn">
    <w:name w:val="Topptekst Tegn"/>
    <w:basedOn w:val="Standardskriftforavsnitt"/>
    <w:link w:val="Topptekst"/>
    <w:uiPriority w:val="99"/>
    <w:rsid w:val="00E618BF"/>
  </w:style>
  <w:style w:type="paragraph" w:styleId="Bunntekst">
    <w:name w:val="footer"/>
    <w:basedOn w:val="Normal"/>
    <w:link w:val="BunntekstTegn"/>
    <w:uiPriority w:val="99"/>
    <w:unhideWhenUsed/>
    <w:rsid w:val="00E618BF"/>
    <w:pPr>
      <w:tabs>
        <w:tab w:val="center" w:pos="4680"/>
        <w:tab w:val="right" w:pos="9360"/>
      </w:tabs>
      <w:spacing w:after="0" w:line="240" w:lineRule="auto"/>
    </w:pPr>
  </w:style>
  <w:style w:type="character" w:customStyle="1" w:styleId="BunntekstTegn">
    <w:name w:val="Bunntekst Tegn"/>
    <w:basedOn w:val="Standardskriftforavsnitt"/>
    <w:link w:val="Bunntekst"/>
    <w:uiPriority w:val="99"/>
    <w:rsid w:val="00E618BF"/>
  </w:style>
  <w:style w:type="paragraph" w:styleId="Ingenmellomrom">
    <w:name w:val="No Spacing"/>
    <w:uiPriority w:val="1"/>
    <w:qFormat/>
    <w:rsid w:val="00FC693F"/>
    <w:pPr>
      <w:spacing w:after="0" w:line="240" w:lineRule="auto"/>
    </w:pPr>
  </w:style>
  <w:style w:type="character" w:customStyle="1" w:styleId="Overskrift1Tegn">
    <w:name w:val="Overskrift 1 Tegn"/>
    <w:basedOn w:val="Standardskriftforavsnitt"/>
    <w:link w:val="Overskrift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Overskrift2Tegn">
    <w:name w:val="Overskrift 2 Tegn"/>
    <w:basedOn w:val="Standardskriftforavsnitt"/>
    <w:link w:val="Overskrift2"/>
    <w:uiPriority w:val="9"/>
    <w:rsid w:val="00FC693F"/>
    <w:rPr>
      <w:rFonts w:asciiTheme="majorHAnsi" w:eastAsiaTheme="majorEastAsia" w:hAnsiTheme="majorHAnsi" w:cstheme="majorBidi"/>
      <w:b/>
      <w:bCs/>
      <w:color w:val="4F81BD" w:themeColor="accent1"/>
      <w:sz w:val="26"/>
      <w:szCs w:val="26"/>
    </w:rPr>
  </w:style>
  <w:style w:type="character" w:customStyle="1" w:styleId="Overskrift3Tegn">
    <w:name w:val="Overskrift 3 Tegn"/>
    <w:basedOn w:val="Standardskriftforavsnitt"/>
    <w:link w:val="Overskrift3"/>
    <w:uiPriority w:val="9"/>
    <w:rsid w:val="00FC693F"/>
    <w:rPr>
      <w:rFonts w:asciiTheme="majorHAnsi" w:eastAsiaTheme="majorEastAsia" w:hAnsiTheme="majorHAnsi" w:cstheme="majorBidi"/>
      <w:b/>
      <w:bCs/>
      <w:color w:val="4F81BD" w:themeColor="accent1"/>
    </w:rPr>
  </w:style>
  <w:style w:type="paragraph" w:styleId="Tittel">
    <w:name w:val="Title"/>
    <w:basedOn w:val="Normal"/>
    <w:next w:val="Normal"/>
    <w:link w:val="TittelTegn"/>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telTegn">
    <w:name w:val="Tittel Tegn"/>
    <w:basedOn w:val="Standardskriftforavsnitt"/>
    <w:link w:val="Titte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Undertittel">
    <w:name w:val="Subtitle"/>
    <w:basedOn w:val="Normal"/>
    <w:next w:val="Normal"/>
    <w:link w:val="UndertittelTegn"/>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C693F"/>
    <w:rPr>
      <w:rFonts w:asciiTheme="majorHAnsi" w:eastAsiaTheme="majorEastAsia" w:hAnsiTheme="majorHAnsi" w:cstheme="majorBidi"/>
      <w:i/>
      <w:iCs/>
      <w:color w:val="4F81BD" w:themeColor="accent1"/>
      <w:spacing w:val="15"/>
      <w:sz w:val="24"/>
      <w:szCs w:val="24"/>
    </w:rPr>
  </w:style>
  <w:style w:type="paragraph" w:styleId="Listeavsnitt">
    <w:name w:val="List Paragraph"/>
    <w:basedOn w:val="Normal"/>
    <w:uiPriority w:val="34"/>
    <w:qFormat/>
    <w:rsid w:val="00FC693F"/>
    <w:pPr>
      <w:ind w:left="720"/>
      <w:contextualSpacing/>
    </w:pPr>
  </w:style>
  <w:style w:type="paragraph" w:styleId="Brdtekst">
    <w:name w:val="Body Text"/>
    <w:basedOn w:val="Normal"/>
    <w:link w:val="BrdtekstTegn"/>
    <w:uiPriority w:val="99"/>
    <w:unhideWhenUsed/>
    <w:rsid w:val="00AA1D8D"/>
    <w:pPr>
      <w:spacing w:after="120"/>
    </w:pPr>
  </w:style>
  <w:style w:type="character" w:customStyle="1" w:styleId="BrdtekstTegn">
    <w:name w:val="Brødtekst Tegn"/>
    <w:basedOn w:val="Standardskriftforavsnitt"/>
    <w:link w:val="Brdtekst"/>
    <w:uiPriority w:val="99"/>
    <w:rsid w:val="00AA1D8D"/>
  </w:style>
  <w:style w:type="paragraph" w:styleId="Brdtekst2">
    <w:name w:val="Body Text 2"/>
    <w:basedOn w:val="Normal"/>
    <w:link w:val="Brdtekst2Tegn"/>
    <w:uiPriority w:val="99"/>
    <w:unhideWhenUsed/>
    <w:rsid w:val="00AA1D8D"/>
    <w:pPr>
      <w:spacing w:after="120" w:line="480" w:lineRule="auto"/>
    </w:pPr>
  </w:style>
  <w:style w:type="character" w:customStyle="1" w:styleId="Brdtekst2Tegn">
    <w:name w:val="Brødtekst 2 Tegn"/>
    <w:basedOn w:val="Standardskriftforavsnitt"/>
    <w:link w:val="Brdtekst2"/>
    <w:uiPriority w:val="99"/>
    <w:rsid w:val="00AA1D8D"/>
  </w:style>
  <w:style w:type="paragraph" w:styleId="Brdtekst3">
    <w:name w:val="Body Text 3"/>
    <w:basedOn w:val="Normal"/>
    <w:link w:val="Brdtekst3Tegn"/>
    <w:uiPriority w:val="99"/>
    <w:unhideWhenUsed/>
    <w:rsid w:val="00AA1D8D"/>
    <w:pPr>
      <w:spacing w:after="120"/>
    </w:pPr>
    <w:rPr>
      <w:sz w:val="16"/>
      <w:szCs w:val="16"/>
    </w:rPr>
  </w:style>
  <w:style w:type="character" w:customStyle="1" w:styleId="Brdtekst3Tegn">
    <w:name w:val="Brødtekst 3 Tegn"/>
    <w:basedOn w:val="Standardskriftforavsnitt"/>
    <w:link w:val="Brdtekst3"/>
    <w:uiPriority w:val="99"/>
    <w:rsid w:val="00AA1D8D"/>
    <w:rPr>
      <w:sz w:val="16"/>
      <w:szCs w:val="16"/>
    </w:rPr>
  </w:style>
  <w:style w:type="paragraph" w:styleId="Liste">
    <w:name w:val="List"/>
    <w:basedOn w:val="Normal"/>
    <w:uiPriority w:val="99"/>
    <w:unhideWhenUsed/>
    <w:rsid w:val="00AA1D8D"/>
    <w:pPr>
      <w:ind w:left="360" w:hanging="360"/>
      <w:contextualSpacing/>
    </w:pPr>
  </w:style>
  <w:style w:type="paragraph" w:styleId="Liste2">
    <w:name w:val="List 2"/>
    <w:basedOn w:val="Normal"/>
    <w:uiPriority w:val="99"/>
    <w:unhideWhenUsed/>
    <w:rsid w:val="00326F90"/>
    <w:pPr>
      <w:ind w:left="720" w:hanging="360"/>
      <w:contextualSpacing/>
    </w:pPr>
  </w:style>
  <w:style w:type="paragraph" w:styleId="Liste3">
    <w:name w:val="List 3"/>
    <w:basedOn w:val="Normal"/>
    <w:uiPriority w:val="99"/>
    <w:unhideWhenUsed/>
    <w:rsid w:val="00326F90"/>
    <w:pPr>
      <w:ind w:left="1080" w:hanging="360"/>
      <w:contextualSpacing/>
    </w:pPr>
  </w:style>
  <w:style w:type="paragraph" w:styleId="Punktliste">
    <w:name w:val="List Bullet"/>
    <w:basedOn w:val="Normal"/>
    <w:uiPriority w:val="99"/>
    <w:unhideWhenUsed/>
    <w:rsid w:val="00326F90"/>
    <w:pPr>
      <w:numPr>
        <w:numId w:val="1"/>
      </w:numPr>
      <w:contextualSpacing/>
    </w:pPr>
  </w:style>
  <w:style w:type="paragraph" w:styleId="Punktliste2">
    <w:name w:val="List Bullet 2"/>
    <w:basedOn w:val="Normal"/>
    <w:uiPriority w:val="99"/>
    <w:unhideWhenUsed/>
    <w:rsid w:val="00326F90"/>
    <w:pPr>
      <w:numPr>
        <w:numId w:val="2"/>
      </w:numPr>
      <w:contextualSpacing/>
    </w:pPr>
  </w:style>
  <w:style w:type="paragraph" w:styleId="Punktliste3">
    <w:name w:val="List Bullet 3"/>
    <w:basedOn w:val="Normal"/>
    <w:uiPriority w:val="99"/>
    <w:unhideWhenUsed/>
    <w:rsid w:val="00326F90"/>
    <w:pPr>
      <w:numPr>
        <w:numId w:val="3"/>
      </w:numPr>
      <w:contextualSpacing/>
    </w:pPr>
  </w:style>
  <w:style w:type="paragraph" w:styleId="Nummerertliste">
    <w:name w:val="List Number"/>
    <w:basedOn w:val="Normal"/>
    <w:uiPriority w:val="99"/>
    <w:unhideWhenUsed/>
    <w:rsid w:val="00326F90"/>
    <w:pPr>
      <w:numPr>
        <w:numId w:val="5"/>
      </w:numPr>
      <w:contextualSpacing/>
    </w:pPr>
  </w:style>
  <w:style w:type="paragraph" w:styleId="Nummerertliste2">
    <w:name w:val="List Number 2"/>
    <w:basedOn w:val="Normal"/>
    <w:uiPriority w:val="99"/>
    <w:unhideWhenUsed/>
    <w:rsid w:val="0029639D"/>
    <w:pPr>
      <w:numPr>
        <w:numId w:val="6"/>
      </w:numPr>
      <w:contextualSpacing/>
    </w:pPr>
  </w:style>
  <w:style w:type="paragraph" w:styleId="Nummerertliste3">
    <w:name w:val="List Number 3"/>
    <w:basedOn w:val="Normal"/>
    <w:uiPriority w:val="99"/>
    <w:unhideWhenUsed/>
    <w:rsid w:val="0029639D"/>
    <w:pPr>
      <w:numPr>
        <w:numId w:val="7"/>
      </w:numPr>
      <w:contextualSpacing/>
    </w:pPr>
  </w:style>
  <w:style w:type="paragraph" w:styleId="Liste-forts">
    <w:name w:val="List Continue"/>
    <w:basedOn w:val="Normal"/>
    <w:uiPriority w:val="99"/>
    <w:unhideWhenUsed/>
    <w:rsid w:val="0029639D"/>
    <w:pPr>
      <w:spacing w:after="120"/>
      <w:ind w:left="360"/>
      <w:contextualSpacing/>
    </w:pPr>
  </w:style>
  <w:style w:type="paragraph" w:styleId="Liste-forts2">
    <w:name w:val="List Continue 2"/>
    <w:basedOn w:val="Normal"/>
    <w:uiPriority w:val="99"/>
    <w:unhideWhenUsed/>
    <w:rsid w:val="0029639D"/>
    <w:pPr>
      <w:spacing w:after="120"/>
      <w:ind w:left="720"/>
      <w:contextualSpacing/>
    </w:pPr>
  </w:style>
  <w:style w:type="paragraph" w:styleId="Liste-forts3">
    <w:name w:val="List Continue 3"/>
    <w:basedOn w:val="Normal"/>
    <w:uiPriority w:val="99"/>
    <w:unhideWhenUsed/>
    <w:rsid w:val="0029639D"/>
    <w:pPr>
      <w:spacing w:after="120"/>
      <w:ind w:left="1080"/>
      <w:contextualSpacing/>
    </w:pPr>
  </w:style>
  <w:style w:type="paragraph" w:styleId="Makrotekst">
    <w:name w:val="macro"/>
    <w:link w:val="MakrotekstTegn"/>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tekstTegn">
    <w:name w:val="Makrotekst Tegn"/>
    <w:basedOn w:val="Standardskriftforavsnitt"/>
    <w:link w:val="Makrotekst"/>
    <w:uiPriority w:val="99"/>
    <w:rsid w:val="0029639D"/>
    <w:rPr>
      <w:rFonts w:ascii="Courier" w:hAnsi="Courier"/>
      <w:sz w:val="20"/>
      <w:szCs w:val="20"/>
    </w:rPr>
  </w:style>
  <w:style w:type="paragraph" w:styleId="Sitat">
    <w:name w:val="Quote"/>
    <w:basedOn w:val="Normal"/>
    <w:next w:val="Normal"/>
    <w:link w:val="SitatTegn"/>
    <w:uiPriority w:val="29"/>
    <w:qFormat/>
    <w:rsid w:val="00FC693F"/>
    <w:rPr>
      <w:i/>
      <w:iCs/>
      <w:color w:val="000000" w:themeColor="text1"/>
    </w:rPr>
  </w:style>
  <w:style w:type="character" w:customStyle="1" w:styleId="SitatTegn">
    <w:name w:val="Sitat Tegn"/>
    <w:basedOn w:val="Standardskriftforavsnitt"/>
    <w:link w:val="Sitat"/>
    <w:uiPriority w:val="29"/>
    <w:rsid w:val="00FC693F"/>
    <w:rPr>
      <w:i/>
      <w:iCs/>
      <w:color w:val="000000" w:themeColor="text1"/>
    </w:rPr>
  </w:style>
  <w:style w:type="character" w:customStyle="1" w:styleId="Overskrift4Tegn">
    <w:name w:val="Overskrift 4 Tegn"/>
    <w:basedOn w:val="Standardskriftforavsnitt"/>
    <w:link w:val="Overskrift4"/>
    <w:uiPriority w:val="9"/>
    <w:semiHidden/>
    <w:rsid w:val="00FC693F"/>
    <w:rPr>
      <w:rFonts w:asciiTheme="majorHAnsi" w:eastAsiaTheme="majorEastAsia" w:hAnsiTheme="majorHAnsi" w:cstheme="majorBidi"/>
      <w:b/>
      <w:bCs/>
      <w:i/>
      <w:iCs/>
      <w:color w:val="4F81BD" w:themeColor="accent1"/>
    </w:rPr>
  </w:style>
  <w:style w:type="character" w:customStyle="1" w:styleId="Overskrift5Tegn">
    <w:name w:val="Overskrift 5 Tegn"/>
    <w:basedOn w:val="Standardskriftforavsnitt"/>
    <w:link w:val="Overskrift5"/>
    <w:uiPriority w:val="9"/>
    <w:semiHidden/>
    <w:rsid w:val="00FC693F"/>
    <w:rPr>
      <w:rFonts w:asciiTheme="majorHAnsi" w:eastAsiaTheme="majorEastAsia" w:hAnsiTheme="majorHAnsi" w:cstheme="majorBidi"/>
      <w:color w:val="243F60" w:themeColor="accent1" w:themeShade="7F"/>
    </w:rPr>
  </w:style>
  <w:style w:type="character" w:customStyle="1" w:styleId="Overskrift6Tegn">
    <w:name w:val="Overskrift 6 Tegn"/>
    <w:basedOn w:val="Standardskriftforavsnitt"/>
    <w:link w:val="Overskrift6"/>
    <w:uiPriority w:val="9"/>
    <w:semiHidden/>
    <w:rsid w:val="00FC693F"/>
    <w:rPr>
      <w:rFonts w:asciiTheme="majorHAnsi" w:eastAsiaTheme="majorEastAsia" w:hAnsiTheme="majorHAnsi" w:cstheme="majorBidi"/>
      <w:i/>
      <w:iCs/>
      <w:color w:val="243F60" w:themeColor="accent1" w:themeShade="7F"/>
    </w:rPr>
  </w:style>
  <w:style w:type="character" w:customStyle="1" w:styleId="Overskrift7Tegn">
    <w:name w:val="Overskrift 7 Tegn"/>
    <w:basedOn w:val="Standardskriftforavsnitt"/>
    <w:link w:val="Overskrift7"/>
    <w:uiPriority w:val="9"/>
    <w:semiHidden/>
    <w:rsid w:val="00FC693F"/>
    <w:rPr>
      <w:rFonts w:asciiTheme="majorHAnsi" w:eastAsiaTheme="majorEastAsia" w:hAnsiTheme="majorHAnsi" w:cstheme="majorBidi"/>
      <w:i/>
      <w:iCs/>
      <w:color w:val="404040" w:themeColor="text1" w:themeTint="BF"/>
    </w:rPr>
  </w:style>
  <w:style w:type="character" w:customStyle="1" w:styleId="Overskrift8Tegn">
    <w:name w:val="Overskrift 8 Tegn"/>
    <w:basedOn w:val="Standardskriftforavsnitt"/>
    <w:link w:val="Overskrift8"/>
    <w:uiPriority w:val="9"/>
    <w:semiHidden/>
    <w:rsid w:val="00FC693F"/>
    <w:rPr>
      <w:rFonts w:asciiTheme="majorHAnsi" w:eastAsiaTheme="majorEastAsia" w:hAnsiTheme="majorHAnsi" w:cstheme="majorBidi"/>
      <w:color w:val="4F81BD" w:themeColor="accent1"/>
      <w:sz w:val="20"/>
      <w:szCs w:val="20"/>
    </w:rPr>
  </w:style>
  <w:style w:type="character" w:customStyle="1" w:styleId="Overskrift9Tegn">
    <w:name w:val="Overskrift 9 Tegn"/>
    <w:basedOn w:val="Standardskriftforavsnitt"/>
    <w:link w:val="Overskrift9"/>
    <w:uiPriority w:val="9"/>
    <w:semiHidden/>
    <w:rsid w:val="00FC693F"/>
    <w:rPr>
      <w:rFonts w:asciiTheme="majorHAnsi" w:eastAsiaTheme="majorEastAsia" w:hAnsiTheme="majorHAnsi" w:cstheme="majorBidi"/>
      <w:i/>
      <w:iCs/>
      <w:color w:val="404040" w:themeColor="text1" w:themeTint="BF"/>
      <w:sz w:val="20"/>
      <w:szCs w:val="20"/>
    </w:rPr>
  </w:style>
  <w:style w:type="paragraph" w:styleId="Bildetekst">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erk">
    <w:name w:val="Strong"/>
    <w:basedOn w:val="Standardskriftforavsnitt"/>
    <w:uiPriority w:val="22"/>
    <w:qFormat/>
    <w:rsid w:val="00FC693F"/>
    <w:rPr>
      <w:b/>
      <w:bCs/>
    </w:rPr>
  </w:style>
  <w:style w:type="character" w:styleId="Utheving">
    <w:name w:val="Emphasis"/>
    <w:basedOn w:val="Standardskriftforavsnitt"/>
    <w:uiPriority w:val="20"/>
    <w:qFormat/>
    <w:rsid w:val="00FC693F"/>
    <w:rPr>
      <w:i/>
      <w:iCs/>
    </w:rPr>
  </w:style>
  <w:style w:type="paragraph" w:styleId="Sterktsitat">
    <w:name w:val="Intense Quote"/>
    <w:basedOn w:val="Normal"/>
    <w:next w:val="Normal"/>
    <w:link w:val="SterktsitatTegn"/>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C693F"/>
    <w:rPr>
      <w:b/>
      <w:bCs/>
      <w:i/>
      <w:iCs/>
      <w:color w:val="4F81BD" w:themeColor="accent1"/>
    </w:rPr>
  </w:style>
  <w:style w:type="character" w:styleId="Svakutheving">
    <w:name w:val="Subtle Emphasis"/>
    <w:basedOn w:val="Standardskriftforavsnitt"/>
    <w:uiPriority w:val="19"/>
    <w:qFormat/>
    <w:rsid w:val="00FC693F"/>
    <w:rPr>
      <w:i/>
      <w:iCs/>
      <w:color w:val="808080" w:themeColor="text1" w:themeTint="7F"/>
    </w:rPr>
  </w:style>
  <w:style w:type="character" w:styleId="Sterkutheving">
    <w:name w:val="Intense Emphasis"/>
    <w:basedOn w:val="Standardskriftforavsnitt"/>
    <w:uiPriority w:val="21"/>
    <w:qFormat/>
    <w:rsid w:val="00FC693F"/>
    <w:rPr>
      <w:b/>
      <w:bCs/>
      <w:i/>
      <w:iCs/>
      <w:color w:val="4F81BD" w:themeColor="accent1"/>
    </w:rPr>
  </w:style>
  <w:style w:type="character" w:styleId="Svakreferanse">
    <w:name w:val="Subtle Reference"/>
    <w:basedOn w:val="Standardskriftforavsnitt"/>
    <w:uiPriority w:val="31"/>
    <w:qFormat/>
    <w:rsid w:val="00FC693F"/>
    <w:rPr>
      <w:smallCaps/>
      <w:color w:val="C0504D" w:themeColor="accent2"/>
      <w:u w:val="single"/>
    </w:rPr>
  </w:style>
  <w:style w:type="character" w:styleId="Sterkreferanse">
    <w:name w:val="Intense Reference"/>
    <w:basedOn w:val="Standardskriftforavsnitt"/>
    <w:uiPriority w:val="32"/>
    <w:qFormat/>
    <w:rsid w:val="00FC693F"/>
    <w:rPr>
      <w:b/>
      <w:bCs/>
      <w:smallCaps/>
      <w:color w:val="C0504D" w:themeColor="accent2"/>
      <w:spacing w:val="5"/>
      <w:u w:val="single"/>
    </w:rPr>
  </w:style>
  <w:style w:type="character" w:styleId="Boktittel">
    <w:name w:val="Book Title"/>
    <w:basedOn w:val="Standardskriftforavsnitt"/>
    <w:uiPriority w:val="33"/>
    <w:qFormat/>
    <w:rsid w:val="00FC693F"/>
    <w:rPr>
      <w:b/>
      <w:bCs/>
      <w:smallCaps/>
      <w:spacing w:val="5"/>
    </w:rPr>
  </w:style>
  <w:style w:type="paragraph" w:styleId="Overskriftforinnholdsfortegnelse">
    <w:name w:val="TOC Heading"/>
    <w:basedOn w:val="Overskrift1"/>
    <w:next w:val="Normal"/>
    <w:uiPriority w:val="39"/>
    <w:semiHidden/>
    <w:unhideWhenUsed/>
    <w:qFormat/>
    <w:rsid w:val="00FC693F"/>
    <w:pPr>
      <w:outlineLvl w:val="9"/>
    </w:pPr>
  </w:style>
  <w:style w:type="table" w:styleId="Tabellrutenett">
    <w:name w:val="Table Grid"/>
    <w:basedOn w:val="Vanligtabel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ysskyggelegging">
    <w:name w:val="Light Shading"/>
    <w:basedOn w:val="Vanligtabel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ysskyggelegginguthevingsfarge2">
    <w:name w:val="Light Shading Accent 2"/>
    <w:basedOn w:val="Vanligtabel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ysskyggelegginguthevingsfarge3">
    <w:name w:val="Light Shading Accent 3"/>
    <w:basedOn w:val="Vanligtabel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ysskyggelegginguthevingsfarge4">
    <w:name w:val="Light Shading Accent 4"/>
    <w:basedOn w:val="Vanligtabel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ysskyggelegginguthevingsfarge5">
    <w:name w:val="Light Shading Accent 5"/>
    <w:basedOn w:val="Vanligtabel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ysskyggelegginguthevingsfarge6">
    <w:name w:val="Light Shading Accent 6"/>
    <w:basedOn w:val="Vanligtabel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ysliste">
    <w:name w:val="Light List"/>
    <w:basedOn w:val="Vanligtabel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1">
    <w:name w:val="Light List Accent 1"/>
    <w:basedOn w:val="Vanligtabel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yslisteuthevingsfarge2">
    <w:name w:val="Light List Accent 2"/>
    <w:basedOn w:val="Vanligtabel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yslisteuthevingsfarge3">
    <w:name w:val="Light List Accent 3"/>
    <w:basedOn w:val="Vanligtabel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yslisteuthevingsfarge4">
    <w:name w:val="Light List Accent 4"/>
    <w:basedOn w:val="Vanligtabel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yslisteuthevingsfarge5">
    <w:name w:val="Light List Accent 5"/>
    <w:basedOn w:val="Vanligtabel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yslisteuthevingsfarge6">
    <w:name w:val="Light List Accent 6"/>
    <w:basedOn w:val="Vanligtabel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ystrutenett">
    <w:name w:val="Light Grid"/>
    <w:basedOn w:val="Vanligtabel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igtabel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ystrutenettuthevingsfarge2">
    <w:name w:val="Light Grid Accent 2"/>
    <w:basedOn w:val="Vanligtabel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ystrutenettuthevingsfarge3">
    <w:name w:val="Light Grid Accent 3"/>
    <w:basedOn w:val="Vanligtabel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ystrutenettuthevingsfarge4">
    <w:name w:val="Light Grid Accent 4"/>
    <w:basedOn w:val="Vanligtabel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ystrutenettuthevingsfarge5">
    <w:name w:val="Light Grid Accent 5"/>
    <w:basedOn w:val="Vanligtabel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ystrutenettuthevingsfarge6">
    <w:name w:val="Light Grid Accent 6"/>
    <w:basedOn w:val="Vanligtabel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iddelsskyggelegging1">
    <w:name w:val="Medium Shading 1"/>
    <w:basedOn w:val="Vanligtabel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liste1">
    <w:name w:val="Medium List 1"/>
    <w:basedOn w:val="Vanligtabel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iddelsliste1uthevingsfarge2">
    <w:name w:val="Medium List 1 Accent 2"/>
    <w:basedOn w:val="Vanligtabel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iddelsliste1uthevingsfarge3">
    <w:name w:val="Medium List 1 Accent 3"/>
    <w:basedOn w:val="Vanligtabel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iddelsliste1uthevingsfarge4">
    <w:name w:val="Medium List 1 Accent 4"/>
    <w:basedOn w:val="Vanligtabel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iddelsliste1uthevingsfarge5">
    <w:name w:val="Medium List 1 Accent 5"/>
    <w:basedOn w:val="Vanligtabel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iddelsliste1uthevingsfarge6">
    <w:name w:val="Medium List 1 Accent 6"/>
    <w:basedOn w:val="Vanligtabel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iddelsliste2">
    <w:name w:val="Medium List 2"/>
    <w:basedOn w:val="Vanlig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iddelsrutenett1uthevingsfarge2">
    <w:name w:val="Medium Grid 1 Accent 2"/>
    <w:basedOn w:val="Vanligtabel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iddelsrutenett1uthevingsfarge3">
    <w:name w:val="Medium Grid 1 Accent 3"/>
    <w:basedOn w:val="Vanligtabel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iddelsrutenett1uthevingsfarge4">
    <w:name w:val="Medium Grid 1 Accent 4"/>
    <w:basedOn w:val="Vanligtabel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iddelsrutenett1uthevingsfarge5">
    <w:name w:val="Medium Grid 1 Accent 5"/>
    <w:basedOn w:val="Vanligtabel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iddelsrutenett1uthevingsfarge6">
    <w:name w:val="Medium Grid 1 Accent 6"/>
    <w:basedOn w:val="Vanligtabel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iddelsrutenett2">
    <w:name w:val="Medium Grid 2"/>
    <w:basedOn w:val="Vanlig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iddelsrutenett3uthevingsfarge2">
    <w:name w:val="Medium Grid 3 Accent 2"/>
    <w:basedOn w:val="Vanlig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iddelsrutenett3uthevingsfarge3">
    <w:name w:val="Medium Grid 3 Accent 3"/>
    <w:basedOn w:val="Vanlig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iddelsrutenett3uthevingsfarge4">
    <w:name w:val="Medium Grid 3 Accent 4"/>
    <w:basedOn w:val="Vanlig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iddelsrutenett3uthevingsfarge5">
    <w:name w:val="Medium Grid 3 Accent 5"/>
    <w:basedOn w:val="Vanlig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iddelsrutenett3uthevingsfarge6">
    <w:name w:val="Medium Grid 3 Accent 6"/>
    <w:basedOn w:val="Vanlig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rkliste">
    <w:name w:val="Dark List"/>
    <w:basedOn w:val="Vanligtabel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Mrklisteuthevingsfarge2">
    <w:name w:val="Dark List Accent 2"/>
    <w:basedOn w:val="Vanligtabel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Mrklisteuthevingsfarge3">
    <w:name w:val="Dark List Accent 3"/>
    <w:basedOn w:val="Vanligtabel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Mrklisteuthevingsfarge4">
    <w:name w:val="Dark List Accent 4"/>
    <w:basedOn w:val="Vanligtabel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Mrklisteuthevingsfarge5">
    <w:name w:val="Dark List Accent 5"/>
    <w:basedOn w:val="Vanligtabel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Mrklisteuthevingsfarge6">
    <w:name w:val="Dark List Accent 6"/>
    <w:basedOn w:val="Vanligtabel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Fargerikskyggelegging">
    <w:name w:val="Colorful Shading"/>
    <w:basedOn w:val="Vanligtabel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Fargerikskyggelegginguthevingsfarge4">
    <w:name w:val="Colorful Shading Accent 4"/>
    <w:basedOn w:val="Vanligtabel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Fargerikliste">
    <w:name w:val="Colorful List"/>
    <w:basedOn w:val="Vanligtabel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Fargeriklisteuthevingsfarge2">
    <w:name w:val="Colorful List Accent 2"/>
    <w:basedOn w:val="Vanligtabel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Fargeriklisteuthevingsfarge3">
    <w:name w:val="Colorful List Accent 3"/>
    <w:basedOn w:val="Vanligtabel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Fargeriklisteuthevingsfarge4">
    <w:name w:val="Colorful List Accent 4"/>
    <w:basedOn w:val="Vanligtabel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Fargeriklisteuthevingsfarge5">
    <w:name w:val="Colorful List Accent 5"/>
    <w:basedOn w:val="Vanligtabel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Fargeriklisteuthevingsfarge6">
    <w:name w:val="Colorful List Accent 6"/>
    <w:basedOn w:val="Vanligtabel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Fargeriktrutenett">
    <w:name w:val="Colorful Grid"/>
    <w:basedOn w:val="Vanlig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Fargeriktrutenettuthevingsfarge2">
    <w:name w:val="Colorful Grid Accent 2"/>
    <w:basedOn w:val="Vanlig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Fargeriktrutenettuthevingsfarge3">
    <w:name w:val="Colorful Grid Accent 3"/>
    <w:basedOn w:val="Vanlig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Fargeriktrutenettuthevingsfarge4">
    <w:name w:val="Colorful Grid Accent 4"/>
    <w:basedOn w:val="Vanlig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Fargeriktrutenettuthevingsfarge5">
    <w:name w:val="Colorful Grid Accent 5"/>
    <w:basedOn w:val="Vanlig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Fargeriktrutenettuthevingsfarge6">
    <w:name w:val="Colorful Grid Accent 6"/>
    <w:basedOn w:val="Vanlig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Word-dokument" ma:contentTypeID="0x010100C984332704291244A7850E9C0225E99F" ma:contentTypeVersion="25" ma:contentTypeDescription="Opprett et nytt dokument." ma:contentTypeScope="" ma:versionID="dc9e892ff5c69728d437724b66346422">
  <xsd:schema xmlns:xsd="http://www.w3.org/2001/XMLSchema" xmlns:xs="http://www.w3.org/2001/XMLSchema" xmlns:p="http://schemas.microsoft.com/office/2006/metadata/properties" xmlns:ns2="08670d86-fc33-4f61-bf51-96e019343c8b" xmlns:ns3="b8790656-9661-4cdb-b8b3-d128602198dd" xmlns:ns4="286bd567-8383-458b-8b10-610e1dbf4dce" targetNamespace="http://schemas.microsoft.com/office/2006/metadata/properties" ma:root="true" ma:fieldsID="81aece9bd0664bd327431820972b6155" ns2:_="" ns3:_="" ns4:_="">
    <xsd:import namespace="08670d86-fc33-4f61-bf51-96e019343c8b"/>
    <xsd:import namespace="b8790656-9661-4cdb-b8b3-d128602198dd"/>
    <xsd:import namespace="286bd567-8383-458b-8b10-610e1dbf4dce"/>
    <xsd:element name="properties">
      <xsd:complexType>
        <xsd:sequence>
          <xsd:element name="documentManagement">
            <xsd:complexType>
              <xsd:all>
                <xsd:element ref="ns2:TaxCatchAll" minOccurs="0"/>
                <xsd:element ref="ns2:TaxCatchAllLabel" minOccurs="0"/>
                <xsd:element ref="ns2:n3e020d9d98c48dbb65f924b9bc22a2a" minOccurs="0"/>
                <xsd:element ref="ns2:g98ade60b1a5493f9b7127fdb0eec544"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Tema" minOccurs="0"/>
                <xsd:element ref="ns3:MediaServiceDateTaken" minOccurs="0"/>
                <xsd:element ref="ns3:MediaServiceLocation" minOccurs="0"/>
                <xsd:element ref="ns3:lcf76f155ced4ddcb4097134ff3c332f" minOccurs="0"/>
                <xsd:element ref="ns3:_x00c5_r" minOccurs="0"/>
                <xsd:element ref="ns3:Tertial" minOccurs="0"/>
                <xsd:element ref="ns3:MediaLengthInSeconds" minOccurs="0"/>
                <xsd:element ref="ns3:MediaServiceMetadata" minOccurs="0"/>
                <xsd:element ref="ns3:MediaServiceFastMetadata" minOccurs="0"/>
                <xsd:element ref="ns4:SharedWithUsers" minOccurs="0"/>
                <xsd:element ref="ns4:SharedWithDetails" minOccurs="0"/>
                <xsd:element ref="ns3:Tema2" minOccurs="0"/>
                <xsd:element ref="ns3:Kommenta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670d86-fc33-4f61-bf51-96e019343c8b"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274315b6-f8a5-4033-ae3a-bb6b54648a22}" ma:internalName="TaxCatchAll" ma:showField="CatchAllData" ma:web="286bd567-8383-458b-8b10-610e1dbf4dce">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274315b6-f8a5-4033-ae3a-bb6b54648a22}" ma:internalName="TaxCatchAllLabel" ma:readOnly="true" ma:showField="CatchAllDataLabel" ma:web="286bd567-8383-458b-8b10-610e1dbf4dce">
      <xsd:complexType>
        <xsd:complexContent>
          <xsd:extension base="dms:MultiChoiceLookup">
            <xsd:sequence>
              <xsd:element name="Value" type="dms:Lookup" maxOccurs="unbounded" minOccurs="0" nillable="true"/>
            </xsd:sequence>
          </xsd:extension>
        </xsd:complexContent>
      </xsd:complexType>
    </xsd:element>
    <xsd:element name="n3e020d9d98c48dbb65f924b9bc22a2a" ma:index="10" nillable="true" ma:taxonomy="true" ma:internalName="n3e020d9d98c48dbb65f924b9bc22a2a" ma:taxonomyFieldName="NVE_Tema" ma:displayName="NVE tema" ma:default="" ma:fieldId="{73e020d9-d98c-48db-b65f-924b9bc22a2a}" ma:taxonomyMulti="true" ma:sspId="64152832-9f03-4628-8f8a-984f7e09cd82" ma:termSetId="8e6ad744-58b5-4dbb-88a2-80de7c4ff1df" ma:anchorId="00000000-0000-0000-0000-000000000000" ma:open="false" ma:isKeyword="false">
      <xsd:complexType>
        <xsd:sequence>
          <xsd:element ref="pc:Terms" minOccurs="0" maxOccurs="1"/>
        </xsd:sequence>
      </xsd:complexType>
    </xsd:element>
    <xsd:element name="g98ade60b1a5493f9b7127fdb0eec544" ma:index="12" nillable="true" ma:taxonomy="true" ma:internalName="g98ade60b1a5493f9b7127fdb0eec544" ma:taxonomyFieldName="NVE_Dokumenttype" ma:displayName="Dokumenttype" ma:default="" ma:fieldId="{098ade60-b1a5-493f-9b71-27fdb0eec544}" ma:sspId="64152832-9f03-4628-8f8a-984f7e09cd82" ma:termSetId="7a928a34-8131-48a8-82d2-76c63c72cab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8790656-9661-4cdb-b8b3-d128602198dd" elementFormDefault="qualified">
    <xsd:import namespace="http://schemas.microsoft.com/office/2006/documentManagement/types"/>
    <xsd:import namespace="http://schemas.microsoft.com/office/infopath/2007/PartnerControls"/>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Tema" ma:index="20" nillable="true" ma:displayName="Tema" ma:format="Dropdown" ma:internalName="Tema">
      <xsd:complexType>
        <xsd:complexContent>
          <xsd:extension base="dms:MultiChoice">
            <xsd:sequence>
              <xsd:element name="Value" maxOccurs="unbounded" minOccurs="0" nillable="true">
                <xsd:simpleType>
                  <xsd:restriction base="dms:Choice">
                    <xsd:enumeration value="Økonomi"/>
                    <xsd:enumeration value="Presentasjon"/>
                    <xsd:enumeration value="Valg 3"/>
                  </xsd:restriction>
                </xsd:simpleType>
              </xsd:element>
            </xsd:sequence>
          </xsd:extension>
        </xsd:complexContent>
      </xsd:complex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lcf76f155ced4ddcb4097134ff3c332f" ma:index="24" nillable="true" ma:taxonomy="true" ma:internalName="lcf76f155ced4ddcb4097134ff3c332f" ma:taxonomyFieldName="MediaServiceImageTags" ma:displayName="Bildemerkelapper" ma:readOnly="false" ma:fieldId="{5cf76f15-5ced-4ddc-b409-7134ff3c332f}" ma:taxonomyMulti="true" ma:sspId="64152832-9f03-4628-8f8a-984f7e09cd82" ma:termSetId="09814cd3-568e-fe90-9814-8d621ff8fb84" ma:anchorId="fba54fb3-c3e1-fe81-a776-ca4b69148c4d" ma:open="true" ma:isKeyword="false">
      <xsd:complexType>
        <xsd:sequence>
          <xsd:element ref="pc:Terms" minOccurs="0" maxOccurs="1"/>
        </xsd:sequence>
      </xsd:complexType>
    </xsd:element>
    <xsd:element name="_x00c5_r" ma:index="25" nillable="true" ma:displayName="År" ma:default="2026" ma:format="Dropdown" ma:internalName="_x00c5_r">
      <xsd:simpleType>
        <xsd:union memberTypes="dms:Text">
          <xsd:simpleType>
            <xsd:restriction base="dms:Choice">
              <xsd:enumeration value="2018"/>
              <xsd:enumeration value="2016"/>
              <xsd:enumeration value="2017"/>
              <xsd:enumeration value="2019"/>
              <xsd:enumeration value="2020"/>
              <xsd:enumeration value="2021"/>
              <xsd:enumeration value="2022"/>
              <xsd:enumeration value="2023"/>
              <xsd:enumeration value="2024"/>
              <xsd:enumeration value="2025"/>
              <xsd:enumeration value="2026"/>
            </xsd:restriction>
          </xsd:simpleType>
        </xsd:union>
      </xsd:simpleType>
    </xsd:element>
    <xsd:element name="Tertial" ma:index="26" nillable="true" ma:displayName="Tertial" ma:format="Dropdown" ma:internalName="Tertial">
      <xsd:simpleType>
        <xsd:restriction base="dms:Choice">
          <xsd:enumeration value="1. Tertial"/>
          <xsd:enumeration value="2. Tertial"/>
          <xsd:enumeration value="3. Tertial"/>
        </xsd:restriction>
      </xsd:simpleType>
    </xsd:element>
    <xsd:element name="MediaLengthInSeconds" ma:index="27" nillable="true" ma:displayName="MediaLengthInSeconds" ma:hidden="true" ma:internalName="MediaLengthInSeconds" ma:readOnly="true">
      <xsd:simpleType>
        <xsd:restriction base="dms:Unknown"/>
      </xsd:simpleType>
    </xsd:element>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Tema2" ma:index="32" nillable="true" ma:displayName="Sakstype" ma:format="Dropdown" ma:internalName="Tema2">
      <xsd:complexType>
        <xsd:complexContent>
          <xsd:extension base="dms:MultiChoice">
            <xsd:sequence>
              <xsd:element name="Value" maxOccurs="unbounded" minOccurs="0" nillable="true">
                <xsd:simpleType>
                  <xsd:restriction base="dms:Choice">
                    <xsd:enumeration value="DM-sak"/>
                    <xsd:enumeration value="Prosess og prosedyre"/>
                    <xsd:enumeration value="Presentasjon"/>
                    <xsd:enumeration value="Statusrapport"/>
                    <xsd:enumeration value="Årsavslutning"/>
                    <xsd:enumeration value="Periodeavslutning"/>
                    <xsd:enumeration value="Fakturering"/>
                    <xsd:enumeration value="Refusjoner"/>
                    <xsd:enumeration value="FoU dager"/>
                    <xsd:enumeration value="TMO"/>
                    <xsd:enumeration value="Underlag"/>
                    <xsd:enumeration value="Orginal"/>
                  </xsd:restriction>
                </xsd:simpleType>
              </xsd:element>
            </xsd:sequence>
          </xsd:extension>
        </xsd:complexContent>
      </xsd:complexType>
    </xsd:element>
    <xsd:element name="Kommentar" ma:index="33" nillable="true" ma:displayName="Kommentar" ma:description="Her legger du ev. en kommentar til innholdet i filen" ma:format="Dropdown" ma:internalName="Kommentar">
      <xsd:simpleType>
        <xsd:restriction base="dms:Note">
          <xsd:maxLength value="255"/>
        </xsd:restriction>
      </xsd:simpleType>
    </xsd:element>
    <xsd:element name="MediaServiceObjectDetectorVersions" ma:index="34" nillable="true" ma:displayName="MediaServiceObjectDetectorVersions" ma:hidden="true" ma:indexed="true" ma:internalName="MediaServiceObjectDetectorVersions" ma:readOnly="true">
      <xsd:simpleType>
        <xsd:restriction base="dms:Text"/>
      </xsd:simpleType>
    </xsd:element>
    <xsd:element name="MediaServiceSearchProperties" ma:index="3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6bd567-8383-458b-8b10-610e1dbf4dce" elementFormDefault="qualified">
    <xsd:import namespace="http://schemas.microsoft.com/office/2006/documentManagement/types"/>
    <xsd:import namespace="http://schemas.microsoft.com/office/infopath/2007/PartnerControls"/>
    <xsd:element name="SharedWithUsers" ma:index="3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Kommentar xmlns="b8790656-9661-4cdb-b8b3-d128602198dd" xsi:nil="true"/>
    <TaxCatchAll xmlns="08670d86-fc33-4f61-bf51-96e019343c8b" xsi:nil="true"/>
    <Tertial xmlns="b8790656-9661-4cdb-b8b3-d128602198dd" xsi:nil="true"/>
    <_x00c5_r xmlns="b8790656-9661-4cdb-b8b3-d128602198dd">2026</_x00c5_r>
    <g98ade60b1a5493f9b7127fdb0eec544 xmlns="08670d86-fc33-4f61-bf51-96e019343c8b">
      <Terms xmlns="http://schemas.microsoft.com/office/infopath/2007/PartnerControls"/>
    </g98ade60b1a5493f9b7127fdb0eec544>
    <Tema xmlns="b8790656-9661-4cdb-b8b3-d128602198dd" xsi:nil="true"/>
    <n3e020d9d98c48dbb65f924b9bc22a2a xmlns="08670d86-fc33-4f61-bf51-96e019343c8b">
      <Terms xmlns="http://schemas.microsoft.com/office/infopath/2007/PartnerControls"/>
    </n3e020d9d98c48dbb65f924b9bc22a2a>
    <lcf76f155ced4ddcb4097134ff3c332f xmlns="b8790656-9661-4cdb-b8b3-d128602198dd">
      <Terms xmlns="http://schemas.microsoft.com/office/infopath/2007/PartnerControls"/>
    </lcf76f155ced4ddcb4097134ff3c332f>
    <Tema2 xmlns="b8790656-9661-4cdb-b8b3-d128602198d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64152832-9f03-4628-8f8a-984f7e09cd82" ContentTypeId="0x0101" PreviousValue="false"/>
</file>

<file path=customXml/itemProps1.xml><?xml version="1.0" encoding="utf-8"?>
<ds:datastoreItem xmlns:ds="http://schemas.openxmlformats.org/officeDocument/2006/customXml" ds:itemID="{F6057061-5A49-4366-91D5-F146C210A5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670d86-fc33-4f61-bf51-96e019343c8b"/>
    <ds:schemaRef ds:uri="b8790656-9661-4cdb-b8b3-d128602198dd"/>
    <ds:schemaRef ds:uri="286bd567-8383-458b-8b10-610e1dbf4d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3.xml><?xml version="1.0" encoding="utf-8"?>
<ds:datastoreItem xmlns:ds="http://schemas.openxmlformats.org/officeDocument/2006/customXml" ds:itemID="{37CD47E8-D58D-4BC5-800B-1B7A216216A7}">
  <ds:schemaRefs>
    <ds:schemaRef ds:uri="http://schemas.microsoft.com/office/2006/metadata/properties"/>
    <ds:schemaRef ds:uri="http://schemas.microsoft.com/office/infopath/2007/PartnerControls"/>
    <ds:schemaRef ds:uri="b8790656-9661-4cdb-b8b3-d128602198dd"/>
    <ds:schemaRef ds:uri="08670d86-fc33-4f61-bf51-96e019343c8b"/>
  </ds:schemaRefs>
</ds:datastoreItem>
</file>

<file path=customXml/itemProps4.xml><?xml version="1.0" encoding="utf-8"?>
<ds:datastoreItem xmlns:ds="http://schemas.openxmlformats.org/officeDocument/2006/customXml" ds:itemID="{6E87C212-6AA8-4D61-9B5B-8C729436808E}">
  <ds:schemaRefs>
    <ds:schemaRef ds:uri="http://schemas.microsoft.com/sharepoint/v3/contenttype/forms"/>
  </ds:schemaRefs>
</ds:datastoreItem>
</file>

<file path=customXml/itemProps5.xml><?xml version="1.0" encoding="utf-8"?>
<ds:datastoreItem xmlns:ds="http://schemas.openxmlformats.org/officeDocument/2006/customXml" ds:itemID="{923889B2-44C2-488B-9146-F7D23D498174}">
  <ds:schemaRefs>
    <ds:schemaRef ds:uri="Microsoft.SharePoint.Taxonomy.ContentTypeSync"/>
  </ds:schemaRefs>
</ds:datastoreItem>
</file>

<file path=docMetadata/LabelInfo.xml><?xml version="1.0" encoding="utf-8"?>
<clbl:labelList xmlns:clbl="http://schemas.microsoft.com/office/2020/mipLabelMetadata">
  <clbl:label id="{f977abf4-afe9-44c0-a6f8-d779fce74662}" enabled="1" method="Standard" siteId="{bc8d840d-60c9-410b-b4fb-11b86806780c}" contentBits="0"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1</Pages>
  <Words>142</Words>
  <Characters>830</Characters>
  <Application>Microsoft Office Word</Application>
  <DocSecurity>0</DocSecurity>
  <Lines>48</Lines>
  <Paragraphs>25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Hege Lund</dc:creator>
  <cp:keywords/>
  <dc:description>generated by python-docx</dc:description>
  <cp:lastModifiedBy>Hege Lund</cp:lastModifiedBy>
  <cp:revision>6</cp:revision>
  <dcterms:created xsi:type="dcterms:W3CDTF">2026-06-04T12:09:00Z</dcterms:created>
  <dcterms:modified xsi:type="dcterms:W3CDTF">2026-06-05T06:32:00Z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0x010100C984332704291244A7850E9C0225E99F</vt:lpwstr>
  </property>
  <property fmtid="{D5CDD505-2E9C-101B-9397-08002B2CF9AE}" pid="3" name="NVE_Tema">
    <vt:lpwstr/>
  </property>
  <property fmtid="{D5CDD505-2E9C-101B-9397-08002B2CF9AE}" pid="4" name="NVE_Dokumenttype">
    <vt:lpwstr/>
  </property>
  <property fmtid="{D5CDD505-2E9C-101B-9397-08002B2CF9AE}" pid="5" name="MediaServiceImageTags">
    <vt:lpwstr/>
  </property>
</Properties>
</file>